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WHG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blau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WHG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blaue Fliesen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WHG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WHG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Gelbe Küchenfliese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WHG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Sockelplatte mit Kleber und Putz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WHG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Verputz Trennwand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N.Wasescha</w:t>
          </w:r>
        </w:p>
        <w:p>
          <w:pPr>
            <w:spacing w:before="0" w:after="0"/>
          </w:pPr>
          <w:r>
            <w:t>223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